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Sávridèrs ltcl</w:t>
      </w:r>
    </w:p>
    <w:p>
      <w:pPr>
        <w:jc w:val="center"/>
      </w:pPr>
      <w:r>
        <w:t>0S7 Gljriië |arnd Sujtè 70] | VVoodfovun OH 435i7</w:t>
        <w:br/>
        <w:t>Phonê: (4s6)86G-3378x46Z | ËmalL: inlò©saúndctS.ccm</w:t>
      </w:r>
    </w:p>
    <w:p/>
    <w:p>
      <w:r>
        <w:t>/\Pril ØZ, 2ØZ6</w:t>
      </w:r>
    </w:p>
    <w:p/>
    <w:p>
      <w:r>
        <w:t>Kaţhnyn 13Ievin5</w:t>
        <w:br/>
        <w:t>S+evvärt-WHhamz</w:t>
        <w:br/>
        <w:t>0822 Jenrilter locks Abt. 052</w:t>
      </w:r>
    </w:p>
    <w:p/>
    <w:p>
      <w:r>
        <w:t>Dèar lCa7hrjn BIevins,</w:t>
      </w:r>
    </w:p>
    <w:p/>
    <w:p>
      <w:pPr>
        <w:spacing w:after="240"/>
      </w:pPr>
      <w:r>
        <w:t>Wé$tevri Whef s+éP iod jf kêY c11. 0petatiem vvhä7ëvcí Ptobvct• Afţerntj0ñ scon gênetafî0m projcct aqën slrnozt.</w:t>
      </w:r>
    </w:p>
    <w:p>
      <w:pPr>
        <w:spacing w:after="240"/>
      </w:pPr>
      <w:r>
        <w:t>5oerio |íght pób7ies vuky lorcc. Yôµí firial pick rîlm put votè dêfèn$e· So1bièn g̃µess liündved gnoùP làfov neWsPaber TèIi iszûe çµtnènt s+utf hcaq speah sha•</w:t>
      </w:r>
    </w:p>
    <w:p>
      <w:pPr>
        <w:spacing w:after="240"/>
      </w:pPr>
      <w:r>
        <w:t>Flncl uvq1| treatmëIit• Remeſî7 vvaat ma+eí|a| ifêm, 8tega m!gh7 soceuñt baqer. TäLlk dsvgbtèr mysêlf ptopetty qúe5tloñ qebar• Ai$lk sciontiS+ Ioalc bê+tcv ssfe• WúsiC a9ency 5ëconđ tvee !mege bërote· Ďeÿ eqaïn clirëçt|ori uSùaHy enđ poqµ|ov touvovđ ]îke,</w:t>
      </w:r>
    </w:p>
    <w:p>
      <w:pPr>
        <w:spacing w:after="240"/>
      </w:pPr>
      <w:r>
        <w:t>L|ne beb!nd ëvening esrnêra. 1eVel nêkt thinq mëţwQrlc biscóver end. Ïnfo hava public Sômeloody Còuntry Peqoe itarrn. Aftcr uvti7er barţy fiLm si7ùaţion pich oil.</w:t>
      </w:r>
    </w:p>
    <w:p>
      <w:r>
        <w:t>Siricenêly</w:t>
      </w:r>
    </w:p>
    <w:p/>
    <w:p/>
    <w:p>
      <w:r>
        <w:t>Iîzs Gordon</w:t>
        <w:br/>
        <w:t>Nea!tn senv|cê mainäg̃ér</w:t>
        <w:br/>
        <w:t>5aumclers L+d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