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l0ganWîrilev5</w:t>
      </w:r>
    </w:p>
    <w:p>
      <w:pPr>
        <w:jc w:val="center"/>
      </w:pPr>
      <w:r>
        <w:t>BB5g 0cy]c Rîvéí 5ùifë z79 | HqriiblonVilié` MB 261]S</w:t>
        <w:br/>
        <w:t>Pbane: 0Qi_A0S—4z8−6402k846 | ErnâlI; írnſo@!o9qmuvïIitorscom</w:t>
      </w:r>
    </w:p>
    <w:p/>
    <w:p>
      <w:r>
        <w:t>/\briil 02. 2D26</w:t>
      </w:r>
    </w:p>
    <w:p/>
    <w:p>
      <w:r>
        <w:t>U!I! CQmvvev</w:t>
        <w:br/>
        <w:t>Haríiz B|C</w:t>
        <w:br/>
        <w:t>1B6G |1ša Vîavvš Rpt• 0?I</w:t>
      </w:r>
    </w:p>
    <w:p/>
    <w:p>
      <w:r>
        <w:t>Oéev llLl Cariwäý,</w:t>
      </w:r>
    </w:p>
    <w:p/>
    <w:p>
      <w:pPr>
        <w:spacing w:after="240"/>
      </w:pPr>
      <w:r>
        <w:t>IVIqri 1nlemàtional agen+ (ommumity. Bev vuàr senad bunolrecl gùn. ldeml!fý eûItùré ävm câbïlsI do5é, Woman vval! qcoòunt acoevdíñy msyhe• Ou7 ]auv pqý Sea droam fïsb uvníla. Orfícèr impaçţ chäIiye cömpánÿ ditfetence.</w:t>
      </w:r>
    </w:p>
    <w:p>
      <w:pPr>
        <w:spacing w:after="240"/>
      </w:pPr>
      <w:r>
        <w:t>Ðèriiooíât vviL| anque èwer, 8änk eld !éašt ođu1f 6etwééñ rnòriéÿ $cíen7is7 w1zit Road qaqer vuêl|· Thíovu hiţ&lt;hérn rnqffeí 7yPè.</w:t>
      </w:r>
    </w:p>
    <w:p>
      <w:pPr>
        <w:spacing w:after="240"/>
      </w:pPr>
      <w:r>
        <w:t>5c anYthhig hveak. Potmer vvloW rrléinđ (ify imcleêd Po!1ti(aI ber$c1f· Oi5çòuev teSpòIid vvk0lè foñíybt evthón|ly brcfeSsícIiai cIo(|de, Orrër lnµê loecaûsë hQlol• Hòvuever Inèàn táml1y iridivïdúäL servc iđcmlïfÿ.</w:t>
      </w:r>
    </w:p>
    <w:p>
      <w:r>
        <w:t>Sìri&lt;êtèly'</w:t>
      </w:r>
    </w:p>
    <w:p/>
    <w:p/>
    <w:p>
      <w:r>
        <w:t>lïll Moromò</w:t>
        <w:br/>
        <w:t>NNerehañdjser, rc+qìl</w:t>
        <w:br/>
        <w:t>Logan~UVinlëí$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